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DB90D" w14:textId="77777777" w:rsidR="00C87E9C" w:rsidRDefault="00CA109C" w:rsidP="00CA109C">
      <w:pPr>
        <w:pStyle w:val="Heading1"/>
        <w:bidi/>
      </w:pPr>
      <w:r>
        <w:rPr>
          <w:rFonts w:cs="Calibri"/>
          <w:rtl/>
        </w:rPr>
        <w:t>دليل</w:t>
      </w:r>
      <w:r>
        <w:t xml:space="preserve"> </w:t>
      </w:r>
      <w:r>
        <w:rPr>
          <w:rFonts w:cs="Calibri"/>
          <w:rtl/>
        </w:rPr>
        <w:t>المريض</w:t>
      </w:r>
      <w:bookmarkStart w:id="0" w:name="_GoBack"/>
      <w:bookmarkEnd w:id="0"/>
      <w:r>
        <w:t xml:space="preserve"> </w:t>
      </w:r>
      <w:r>
        <w:rPr>
          <w:rFonts w:cs="Calibri"/>
          <w:rtl/>
        </w:rPr>
        <w:t>للإقلاع</w:t>
      </w:r>
      <w:r>
        <w:t xml:space="preserve"> </w:t>
      </w:r>
      <w:r>
        <w:rPr>
          <w:rFonts w:cs="Calibri"/>
          <w:rtl/>
        </w:rPr>
        <w:t>عن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باستخدام</w:t>
      </w:r>
      <w:r>
        <w:t xml:space="preserve"> </w:t>
      </w:r>
      <w:r>
        <w:rPr>
          <w:rFonts w:cs="Calibri"/>
          <w:rtl/>
        </w:rPr>
        <w:t>دواء</w:t>
      </w:r>
      <w:r>
        <w:t xml:space="preserve"> QSMOK®</w:t>
      </w:r>
    </w:p>
    <w:p w14:paraId="1E412455" w14:textId="77777777" w:rsidR="00C87E9C" w:rsidRDefault="00CA109C" w:rsidP="00CA109C">
      <w:pPr>
        <w:pStyle w:val="Heading2"/>
        <w:bidi/>
      </w:pPr>
      <w:r>
        <w:t>🧠</w:t>
      </w:r>
      <w:r>
        <w:t xml:space="preserve"> </w:t>
      </w:r>
      <w:r>
        <w:rPr>
          <w:rFonts w:cs="Calibri"/>
          <w:rtl/>
        </w:rPr>
        <w:t>كيف</w:t>
      </w:r>
      <w:r>
        <w:t xml:space="preserve"> </w:t>
      </w:r>
      <w:r>
        <w:rPr>
          <w:rFonts w:cs="Calibri"/>
          <w:rtl/>
        </w:rPr>
        <w:t>يعمل</w:t>
      </w:r>
      <w:r>
        <w:t xml:space="preserve"> </w:t>
      </w:r>
      <w:r>
        <w:rPr>
          <w:rFonts w:cs="Calibri"/>
          <w:rtl/>
        </w:rPr>
        <w:t>دواء</w:t>
      </w:r>
      <w:r>
        <w:t xml:space="preserve"> QSMOK®</w:t>
      </w:r>
      <w:r>
        <w:rPr>
          <w:rFonts w:cs="Calibri"/>
          <w:rtl/>
        </w:rPr>
        <w:t>؟</w:t>
      </w:r>
    </w:p>
    <w:p w14:paraId="441B870D" w14:textId="77777777" w:rsidR="00C87E9C" w:rsidRDefault="00CA109C" w:rsidP="00CA109C">
      <w:pPr>
        <w:bidi/>
      </w:pPr>
      <w:r>
        <w:rPr>
          <w:rFonts w:cs="Arial"/>
          <w:rtl/>
        </w:rPr>
        <w:t>يعمل</w:t>
      </w:r>
      <w:r>
        <w:t xml:space="preserve"> </w:t>
      </w:r>
      <w:r>
        <w:rPr>
          <w:rFonts w:cs="Arial"/>
          <w:rtl/>
        </w:rPr>
        <w:t>هذا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طريق</w:t>
      </w:r>
      <w:r>
        <w:t xml:space="preserve"> </w:t>
      </w:r>
      <w:r>
        <w:rPr>
          <w:rFonts w:cs="Arial"/>
          <w:rtl/>
        </w:rPr>
        <w:t>زيادة</w:t>
      </w:r>
      <w:r>
        <w:t xml:space="preserve"> </w:t>
      </w:r>
      <w:r>
        <w:rPr>
          <w:rFonts w:cs="Arial"/>
          <w:rtl/>
        </w:rPr>
        <w:t>مستويات</w:t>
      </w:r>
      <w:r>
        <w:t xml:space="preserve"> </w:t>
      </w:r>
      <w:r>
        <w:rPr>
          <w:rFonts w:cs="Arial"/>
          <w:rtl/>
        </w:rPr>
        <w:t>الدوبامين</w:t>
      </w:r>
      <w:r>
        <w:t xml:space="preserve"> </w:t>
      </w:r>
      <w:r>
        <w:rPr>
          <w:rFonts w:cs="Arial"/>
          <w:rtl/>
        </w:rPr>
        <w:t>والنورأدرينالين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الدماغ،</w:t>
      </w:r>
      <w:r>
        <w:t xml:space="preserve"> </w:t>
      </w:r>
      <w:r>
        <w:rPr>
          <w:rFonts w:cs="Arial"/>
          <w:rtl/>
        </w:rPr>
        <w:t>مما</w:t>
      </w:r>
      <w:r>
        <w:t xml:space="preserve"> </w:t>
      </w: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ويخفف</w:t>
      </w:r>
      <w:r>
        <w:t xml:space="preserve"> </w:t>
      </w:r>
      <w:r>
        <w:rPr>
          <w:rFonts w:cs="Arial"/>
          <w:rtl/>
        </w:rPr>
        <w:t>أعراض</w:t>
      </w:r>
      <w:r>
        <w:t xml:space="preserve"> </w:t>
      </w:r>
      <w:r>
        <w:rPr>
          <w:rFonts w:cs="Arial"/>
          <w:rtl/>
        </w:rPr>
        <w:t>الانسحاب</w:t>
      </w:r>
      <w:r>
        <w:t xml:space="preserve"> </w:t>
      </w:r>
      <w:r>
        <w:rPr>
          <w:rFonts w:cs="Arial"/>
          <w:rtl/>
        </w:rPr>
        <w:t>مثل</w:t>
      </w:r>
      <w:r>
        <w:t xml:space="preserve"> </w:t>
      </w:r>
      <w:r>
        <w:rPr>
          <w:rFonts w:cs="Arial"/>
          <w:rtl/>
        </w:rPr>
        <w:t>التوتر،</w:t>
      </w:r>
      <w:r>
        <w:t xml:space="preserve"> </w:t>
      </w:r>
      <w:r>
        <w:rPr>
          <w:rFonts w:cs="Arial"/>
          <w:rtl/>
        </w:rPr>
        <w:t>وقلة</w:t>
      </w:r>
      <w:r>
        <w:t xml:space="preserve"> </w:t>
      </w:r>
      <w:r>
        <w:rPr>
          <w:rFonts w:cs="Arial"/>
          <w:rtl/>
        </w:rPr>
        <w:t>الرغبة،</w:t>
      </w:r>
      <w:r>
        <w:t xml:space="preserve"> </w:t>
      </w:r>
      <w:r>
        <w:rPr>
          <w:rFonts w:cs="Arial"/>
          <w:rtl/>
        </w:rPr>
        <w:t>وانخفاض</w:t>
      </w:r>
      <w:r>
        <w:t xml:space="preserve"> </w:t>
      </w:r>
      <w:r>
        <w:rPr>
          <w:rFonts w:cs="Arial"/>
          <w:rtl/>
        </w:rPr>
        <w:t>المزاج</w:t>
      </w:r>
      <w:r>
        <w:t xml:space="preserve">. </w:t>
      </w:r>
      <w:r>
        <w:rPr>
          <w:rFonts w:cs="Arial"/>
          <w:rtl/>
        </w:rPr>
        <w:t>لا</w:t>
      </w:r>
      <w:r>
        <w:t xml:space="preserve"> </w:t>
      </w:r>
      <w:r>
        <w:rPr>
          <w:rFonts w:cs="Arial"/>
          <w:rtl/>
        </w:rPr>
        <w:t>يزيل</w:t>
      </w:r>
      <w:r>
        <w:t xml:space="preserve"> </w:t>
      </w:r>
      <w:r>
        <w:rPr>
          <w:rFonts w:cs="Arial"/>
          <w:rtl/>
        </w:rPr>
        <w:t>متعة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بشكل</w:t>
      </w:r>
      <w:r>
        <w:t xml:space="preserve"> </w:t>
      </w:r>
      <w:r>
        <w:rPr>
          <w:rFonts w:cs="Arial"/>
          <w:rtl/>
        </w:rPr>
        <w:t>كامل،</w:t>
      </w:r>
      <w:r>
        <w:t xml:space="preserve"> </w:t>
      </w:r>
      <w:r>
        <w:rPr>
          <w:rFonts w:cs="Arial"/>
          <w:rtl/>
        </w:rPr>
        <w:t>لكنه</w:t>
      </w:r>
      <w:r>
        <w:t xml:space="preserve"> </w:t>
      </w:r>
      <w:r>
        <w:rPr>
          <w:rFonts w:cs="Arial"/>
          <w:rtl/>
        </w:rPr>
        <w:t>يجعل</w:t>
      </w:r>
      <w:r>
        <w:t xml:space="preserve"> </w:t>
      </w:r>
      <w:r>
        <w:rPr>
          <w:rFonts w:cs="Arial"/>
          <w:rtl/>
        </w:rPr>
        <w:t>فترة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أكثر</w:t>
      </w:r>
      <w:r>
        <w:t xml:space="preserve"> </w:t>
      </w:r>
      <w:r>
        <w:rPr>
          <w:rFonts w:cs="Arial"/>
          <w:rtl/>
        </w:rPr>
        <w:t>سهولة</w:t>
      </w:r>
      <w:r>
        <w:t>.</w:t>
      </w:r>
    </w:p>
    <w:p w14:paraId="6F18E412" w14:textId="77777777" w:rsidR="00C87E9C" w:rsidRDefault="00CA109C" w:rsidP="00CA109C">
      <w:pPr>
        <w:pStyle w:val="Heading2"/>
        <w:bidi/>
      </w:pPr>
      <w:r>
        <w:t>💊</w:t>
      </w:r>
      <w:r>
        <w:t xml:space="preserve"> </w:t>
      </w:r>
      <w:r>
        <w:rPr>
          <w:rFonts w:cs="Calibri"/>
          <w:rtl/>
        </w:rPr>
        <w:t>العلاج</w:t>
      </w:r>
      <w:r>
        <w:t xml:space="preserve"> </w:t>
      </w:r>
      <w:r>
        <w:rPr>
          <w:rFonts w:cs="Calibri"/>
          <w:rtl/>
        </w:rPr>
        <w:t>الدوائي</w:t>
      </w:r>
      <w:r>
        <w:t xml:space="preserve"> </w:t>
      </w:r>
      <w:r>
        <w:rPr>
          <w:rFonts w:cs="Calibri"/>
          <w:rtl/>
        </w:rPr>
        <w:t>والتدخين</w:t>
      </w:r>
    </w:p>
    <w:p w14:paraId="28F28B63" w14:textId="77777777" w:rsidR="00C87E9C" w:rsidRDefault="00CA109C" w:rsidP="00CA109C">
      <w:pPr>
        <w:bidi/>
      </w:pP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الأيام</w:t>
      </w:r>
      <w:r>
        <w:t xml:space="preserve"> </w:t>
      </w:r>
      <w:r>
        <w:rPr>
          <w:rFonts w:cs="Arial"/>
          <w:rtl/>
        </w:rPr>
        <w:t>الأولى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العلاج</w:t>
      </w:r>
      <w:r>
        <w:t xml:space="preserve"> </w:t>
      </w:r>
      <w:r>
        <w:rPr>
          <w:rFonts w:cs="Arial"/>
          <w:rtl/>
        </w:rPr>
        <w:t>يمكن</w:t>
      </w:r>
      <w:r>
        <w:t xml:space="preserve"> </w:t>
      </w:r>
      <w:r>
        <w:rPr>
          <w:rFonts w:cs="Arial"/>
          <w:rtl/>
        </w:rPr>
        <w:t>الاستمرار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الاستعداد</w:t>
      </w:r>
      <w:r>
        <w:t xml:space="preserve"> </w:t>
      </w:r>
      <w:r>
        <w:rPr>
          <w:rFonts w:cs="Arial"/>
          <w:rtl/>
        </w:rPr>
        <w:t>للإقلاع</w:t>
      </w:r>
      <w:r>
        <w:t xml:space="preserve"> </w:t>
      </w:r>
      <w:r>
        <w:rPr>
          <w:rFonts w:cs="Arial"/>
          <w:rtl/>
        </w:rPr>
        <w:t>النهائي</w:t>
      </w:r>
      <w:r>
        <w:t>.</w:t>
      </w:r>
      <w:r>
        <w:br/>
      </w:r>
      <w:r>
        <w:br/>
      </w:r>
      <w:r>
        <w:rPr>
          <w:rFonts w:cs="Arial"/>
          <w:rtl/>
        </w:rPr>
        <w:t>يُنصح</w:t>
      </w:r>
      <w:r>
        <w:t xml:space="preserve"> </w:t>
      </w:r>
      <w:r>
        <w:rPr>
          <w:rFonts w:cs="Arial"/>
          <w:rtl/>
        </w:rPr>
        <w:t>بتحديد</w:t>
      </w:r>
      <w:r>
        <w:t xml:space="preserve"> </w:t>
      </w:r>
      <w:r>
        <w:rPr>
          <w:rFonts w:cs="Arial"/>
          <w:rtl/>
        </w:rPr>
        <w:t>يوم</w:t>
      </w:r>
      <w:r>
        <w:t xml:space="preserve"> </w:t>
      </w:r>
      <w:r>
        <w:rPr>
          <w:rFonts w:cs="Arial"/>
          <w:rtl/>
        </w:rPr>
        <w:t>للإقلاع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بين</w:t>
      </w:r>
      <w:r>
        <w:t xml:space="preserve"> </w:t>
      </w:r>
      <w:r>
        <w:rPr>
          <w:rFonts w:cs="Arial"/>
          <w:rtl/>
        </w:rPr>
        <w:t>اليوم</w:t>
      </w:r>
      <w:r>
        <w:t xml:space="preserve"> </w:t>
      </w:r>
      <w:r>
        <w:rPr>
          <w:rFonts w:cs="Arial"/>
          <w:rtl/>
        </w:rPr>
        <w:t>العاشر</w:t>
      </w:r>
      <w:r>
        <w:t xml:space="preserve"> </w:t>
      </w:r>
      <w:r>
        <w:rPr>
          <w:rFonts w:cs="Arial"/>
          <w:rtl/>
        </w:rPr>
        <w:t>واليوم</w:t>
      </w:r>
      <w:r>
        <w:t xml:space="preserve"> </w:t>
      </w:r>
      <w:r>
        <w:rPr>
          <w:rFonts w:cs="Arial"/>
          <w:rtl/>
        </w:rPr>
        <w:t>الخامس</w:t>
      </w:r>
      <w:r>
        <w:t xml:space="preserve"> </w:t>
      </w:r>
      <w:r>
        <w:rPr>
          <w:rFonts w:cs="Arial"/>
          <w:rtl/>
        </w:rPr>
        <w:t>عشر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بد</w:t>
      </w:r>
      <w:r>
        <w:rPr>
          <w:rFonts w:cs="Arial"/>
          <w:rtl/>
        </w:rPr>
        <w:t>ء</w:t>
      </w:r>
      <w:r>
        <w:t xml:space="preserve"> </w:t>
      </w:r>
      <w:r>
        <w:rPr>
          <w:rFonts w:cs="Arial"/>
          <w:rtl/>
        </w:rPr>
        <w:t>العلاج،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التوقف</w:t>
      </w:r>
      <w:r>
        <w:t xml:space="preserve"> </w:t>
      </w:r>
      <w:r>
        <w:rPr>
          <w:rFonts w:cs="Arial"/>
          <w:rtl/>
        </w:rPr>
        <w:t>الكامل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ذلك</w:t>
      </w:r>
      <w:r>
        <w:t xml:space="preserve"> </w:t>
      </w:r>
      <w:r>
        <w:rPr>
          <w:rFonts w:cs="Arial"/>
          <w:rtl/>
        </w:rPr>
        <w:t>اليوم</w:t>
      </w:r>
      <w:r>
        <w:t>.</w:t>
      </w:r>
      <w:r>
        <w:br/>
      </w:r>
      <w:r>
        <w:br/>
      </w:r>
      <w:r>
        <w:rPr>
          <w:rFonts w:cs="Arial"/>
          <w:rtl/>
        </w:rPr>
        <w:t>لا</w:t>
      </w:r>
      <w:r>
        <w:t xml:space="preserve"> </w:t>
      </w:r>
      <w:r>
        <w:rPr>
          <w:rFonts w:cs="Arial"/>
          <w:rtl/>
        </w:rPr>
        <w:t>يقتصر</w:t>
      </w:r>
      <w:r>
        <w:t xml:space="preserve"> </w:t>
      </w:r>
      <w:r>
        <w:rPr>
          <w:rFonts w:cs="Arial"/>
          <w:rtl/>
        </w:rPr>
        <w:t>العلاج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تناول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فقط،</w:t>
      </w:r>
      <w:r>
        <w:t xml:space="preserve"> </w:t>
      </w:r>
      <w:r>
        <w:rPr>
          <w:rFonts w:cs="Arial"/>
          <w:rtl/>
        </w:rPr>
        <w:t>بل</w:t>
      </w:r>
      <w:r>
        <w:t xml:space="preserve"> </w:t>
      </w:r>
      <w:r>
        <w:rPr>
          <w:rFonts w:cs="Arial"/>
          <w:rtl/>
        </w:rPr>
        <w:t>يشمل</w:t>
      </w:r>
      <w:r>
        <w:t xml:space="preserve"> </w:t>
      </w:r>
      <w:r>
        <w:rPr>
          <w:rFonts w:cs="Arial"/>
          <w:rtl/>
        </w:rPr>
        <w:t>أيضاً</w:t>
      </w:r>
      <w:r>
        <w:t xml:space="preserve"> </w:t>
      </w:r>
      <w:r>
        <w:rPr>
          <w:rFonts w:cs="Arial"/>
          <w:rtl/>
        </w:rPr>
        <w:t>تغيير</w:t>
      </w:r>
      <w:r>
        <w:t xml:space="preserve"> </w:t>
      </w:r>
      <w:r>
        <w:rPr>
          <w:rFonts w:cs="Arial"/>
          <w:rtl/>
        </w:rPr>
        <w:t>العادات</w:t>
      </w:r>
      <w:r>
        <w:t xml:space="preserve"> </w:t>
      </w:r>
      <w:r>
        <w:rPr>
          <w:rFonts w:cs="Arial"/>
          <w:rtl/>
        </w:rPr>
        <w:t>والسلوكيات</w:t>
      </w:r>
      <w:r>
        <w:t xml:space="preserve"> </w:t>
      </w:r>
      <w:r>
        <w:rPr>
          <w:rFonts w:cs="Arial"/>
          <w:rtl/>
        </w:rPr>
        <w:t>المرتبطة</w:t>
      </w:r>
      <w:r>
        <w:t xml:space="preserve"> </w:t>
      </w:r>
      <w:r>
        <w:rPr>
          <w:rFonts w:cs="Arial"/>
          <w:rtl/>
        </w:rPr>
        <w:t>بالتدخين</w:t>
      </w:r>
      <w:r>
        <w:t>.</w:t>
      </w:r>
    </w:p>
    <w:p w14:paraId="7BDA30C0" w14:textId="77777777" w:rsidR="00C87E9C" w:rsidRDefault="00CA109C" w:rsidP="00CA109C">
      <w:pPr>
        <w:pStyle w:val="Heading2"/>
        <w:bidi/>
      </w:pPr>
      <w:r>
        <w:t>⏰</w:t>
      </w:r>
      <w:r>
        <w:t xml:space="preserve"> </w:t>
      </w:r>
      <w:r>
        <w:rPr>
          <w:rFonts w:cs="Calibri"/>
          <w:rtl/>
        </w:rPr>
        <w:t>طريقة</w:t>
      </w:r>
      <w:r>
        <w:t xml:space="preserve"> </w:t>
      </w:r>
      <w:r>
        <w:rPr>
          <w:rFonts w:cs="Calibri"/>
          <w:rtl/>
        </w:rPr>
        <w:t>استعمال</w:t>
      </w:r>
      <w:r>
        <w:t xml:space="preserve"> </w:t>
      </w:r>
      <w:r>
        <w:rPr>
          <w:rFonts w:cs="Calibri"/>
          <w:rtl/>
        </w:rPr>
        <w:t>الدواء</w:t>
      </w:r>
    </w:p>
    <w:p w14:paraId="7C8D2324" w14:textId="77777777" w:rsidR="00C87E9C" w:rsidRDefault="00CA109C" w:rsidP="00CA109C">
      <w:pPr>
        <w:bidi/>
      </w:pPr>
      <w:r>
        <w:t xml:space="preserve">• </w:t>
      </w:r>
      <w:r>
        <w:rPr>
          <w:rFonts w:cs="Arial"/>
          <w:rtl/>
        </w:rPr>
        <w:t>الأيام</w:t>
      </w:r>
      <w:r>
        <w:t xml:space="preserve"> 1–3: </w:t>
      </w:r>
      <w:r>
        <w:rPr>
          <w:rFonts w:cs="Arial"/>
          <w:rtl/>
        </w:rPr>
        <w:t>قرص</w:t>
      </w:r>
      <w:r>
        <w:t xml:space="preserve"> </w:t>
      </w:r>
      <w:r>
        <w:rPr>
          <w:rFonts w:cs="Arial"/>
          <w:rtl/>
        </w:rPr>
        <w:t>واحد</w:t>
      </w:r>
      <w:r>
        <w:t xml:space="preserve"> </w:t>
      </w:r>
      <w:r>
        <w:rPr>
          <w:rFonts w:cs="Arial"/>
          <w:rtl/>
        </w:rPr>
        <w:t>يومياً</w:t>
      </w:r>
      <w:r>
        <w:t>.</w:t>
      </w:r>
      <w:r>
        <w:br/>
        <w:t xml:space="preserve">• </w:t>
      </w:r>
      <w:r>
        <w:rPr>
          <w:rFonts w:cs="Arial"/>
          <w:rtl/>
        </w:rPr>
        <w:t>ابتداءً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اليوم</w:t>
      </w:r>
      <w:r>
        <w:t xml:space="preserve"> </w:t>
      </w:r>
      <w:r>
        <w:rPr>
          <w:rFonts w:cs="Arial"/>
          <w:rtl/>
        </w:rPr>
        <w:t>الرابع</w:t>
      </w:r>
      <w:r>
        <w:t xml:space="preserve">: </w:t>
      </w:r>
      <w:r>
        <w:rPr>
          <w:rFonts w:cs="Arial"/>
          <w:rtl/>
        </w:rPr>
        <w:t>قرص</w:t>
      </w:r>
      <w:r>
        <w:t xml:space="preserve"> </w:t>
      </w:r>
      <w:r>
        <w:rPr>
          <w:rFonts w:cs="Arial"/>
          <w:rtl/>
        </w:rPr>
        <w:t>واحد</w:t>
      </w:r>
      <w:r>
        <w:t xml:space="preserve"> </w:t>
      </w:r>
      <w:r>
        <w:rPr>
          <w:rFonts w:cs="Arial"/>
          <w:rtl/>
        </w:rPr>
        <w:t>مرتين</w:t>
      </w:r>
      <w:r>
        <w:t xml:space="preserve"> </w:t>
      </w:r>
      <w:r>
        <w:rPr>
          <w:rFonts w:cs="Arial"/>
          <w:rtl/>
        </w:rPr>
        <w:t>يومياً</w:t>
      </w:r>
      <w:r>
        <w:t>.</w:t>
      </w:r>
      <w:r>
        <w:br/>
      </w:r>
      <w:r>
        <w:br/>
      </w:r>
      <w:r>
        <w:rPr>
          <w:rFonts w:cs="Arial"/>
          <w:rtl/>
        </w:rPr>
        <w:t>ين</w:t>
      </w:r>
      <w:r>
        <w:rPr>
          <w:rFonts w:cs="Arial"/>
          <w:rtl/>
        </w:rPr>
        <w:t>صح</w:t>
      </w:r>
      <w:r>
        <w:t xml:space="preserve"> </w:t>
      </w:r>
      <w:r>
        <w:rPr>
          <w:rFonts w:cs="Arial"/>
          <w:rtl/>
        </w:rPr>
        <w:t>بتناول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بانتظام،</w:t>
      </w:r>
      <w:r>
        <w:t xml:space="preserve"> </w:t>
      </w:r>
      <w:r>
        <w:rPr>
          <w:rFonts w:cs="Arial"/>
          <w:rtl/>
        </w:rPr>
        <w:t>ويفضل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كوب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الماء</w:t>
      </w:r>
      <w:r>
        <w:t>.</w:t>
      </w:r>
    </w:p>
    <w:p w14:paraId="4D8A23C6" w14:textId="77777777" w:rsidR="00C87E9C" w:rsidRDefault="00CA109C" w:rsidP="00CA109C">
      <w:pPr>
        <w:pStyle w:val="Heading2"/>
        <w:bidi/>
      </w:pPr>
      <w:r>
        <w:t>🧠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ليس</w:t>
      </w:r>
      <w:r>
        <w:t xml:space="preserve"> </w:t>
      </w:r>
      <w:r>
        <w:rPr>
          <w:rFonts w:cs="Calibri"/>
          <w:rtl/>
        </w:rPr>
        <w:t>مجرد</w:t>
      </w:r>
      <w:r>
        <w:t xml:space="preserve"> </w:t>
      </w:r>
      <w:r>
        <w:rPr>
          <w:rFonts w:cs="Calibri"/>
          <w:rtl/>
        </w:rPr>
        <w:t>إدمان</w:t>
      </w:r>
      <w:r>
        <w:t xml:space="preserve"> </w:t>
      </w:r>
      <w:r>
        <w:rPr>
          <w:rFonts w:cs="Calibri"/>
          <w:rtl/>
        </w:rPr>
        <w:t>على</w:t>
      </w:r>
      <w:r>
        <w:t xml:space="preserve"> </w:t>
      </w:r>
      <w:r>
        <w:rPr>
          <w:rFonts w:cs="Calibri"/>
          <w:rtl/>
        </w:rPr>
        <w:t>النيكوتين</w:t>
      </w:r>
    </w:p>
    <w:p w14:paraId="478B3AF8" w14:textId="77777777" w:rsidR="00C87E9C" w:rsidRDefault="00CA109C" w:rsidP="00CA109C">
      <w:pPr>
        <w:bidi/>
      </w:pPr>
      <w:r>
        <w:rPr>
          <w:rFonts w:cs="Arial"/>
          <w:rtl/>
        </w:rPr>
        <w:t>يرتبط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أيضاً</w:t>
      </w:r>
      <w:r>
        <w:t xml:space="preserve"> </w:t>
      </w:r>
      <w:r>
        <w:rPr>
          <w:rFonts w:cs="Arial"/>
          <w:rtl/>
        </w:rPr>
        <w:t>بعادات</w:t>
      </w:r>
      <w:r>
        <w:t xml:space="preserve"> </w:t>
      </w:r>
      <w:r>
        <w:rPr>
          <w:rFonts w:cs="Arial"/>
          <w:rtl/>
        </w:rPr>
        <w:t>ومواقف</w:t>
      </w:r>
      <w:r>
        <w:t xml:space="preserve"> </w:t>
      </w:r>
      <w:r>
        <w:rPr>
          <w:rFonts w:cs="Arial"/>
          <w:rtl/>
        </w:rPr>
        <w:t>ومشاعر</w:t>
      </w:r>
      <w:r>
        <w:t xml:space="preserve"> </w:t>
      </w:r>
      <w:r>
        <w:rPr>
          <w:rFonts w:cs="Arial"/>
          <w:rtl/>
        </w:rPr>
        <w:t>تكونت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مدى</w:t>
      </w:r>
      <w:r>
        <w:t xml:space="preserve"> </w:t>
      </w:r>
      <w:r>
        <w:rPr>
          <w:rFonts w:cs="Arial"/>
          <w:rtl/>
        </w:rPr>
        <w:t>سنوات</w:t>
      </w:r>
      <w:r>
        <w:t>.</w:t>
      </w:r>
      <w:r>
        <w:br/>
      </w:r>
      <w:r>
        <w:br/>
      </w:r>
      <w:r>
        <w:rPr>
          <w:rFonts w:cs="Arial"/>
          <w:rtl/>
        </w:rPr>
        <w:t>أهداف</w:t>
      </w:r>
      <w:r>
        <w:t xml:space="preserve"> </w:t>
      </w:r>
      <w:r>
        <w:rPr>
          <w:rFonts w:cs="Arial"/>
          <w:rtl/>
        </w:rPr>
        <w:t>العلاج</w:t>
      </w:r>
      <w:r>
        <w:t>:</w:t>
      </w:r>
      <w:r>
        <w:br/>
        <w:t xml:space="preserve">• </w:t>
      </w:r>
      <w:r>
        <w:rPr>
          <w:rFonts w:cs="Arial"/>
          <w:rtl/>
        </w:rPr>
        <w:t>تغيير</w:t>
      </w:r>
      <w:r>
        <w:t xml:space="preserve"> </w:t>
      </w:r>
      <w:r>
        <w:rPr>
          <w:rFonts w:cs="Arial"/>
          <w:rtl/>
        </w:rPr>
        <w:t>السلوكيات</w:t>
      </w:r>
      <w:r>
        <w:t xml:space="preserve"> </w:t>
      </w:r>
      <w:r>
        <w:rPr>
          <w:rFonts w:cs="Arial"/>
          <w:rtl/>
        </w:rPr>
        <w:t>المرتبطة</w:t>
      </w:r>
      <w:r>
        <w:t xml:space="preserve"> </w:t>
      </w:r>
      <w:r>
        <w:rPr>
          <w:rFonts w:cs="Arial"/>
          <w:rtl/>
        </w:rPr>
        <w:t>بالتدخين</w:t>
      </w:r>
      <w:r>
        <w:t>.</w:t>
      </w:r>
      <w:r>
        <w:br/>
        <w:t xml:space="preserve">• </w:t>
      </w:r>
      <w:r>
        <w:rPr>
          <w:rFonts w:cs="Arial"/>
          <w:rtl/>
        </w:rPr>
        <w:t>التخلص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ارتباط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بالأنشطة</w:t>
      </w:r>
      <w:r>
        <w:t xml:space="preserve"> </w:t>
      </w:r>
      <w:r>
        <w:rPr>
          <w:rFonts w:cs="Arial"/>
          <w:rtl/>
        </w:rPr>
        <w:t>اليومي</w:t>
      </w:r>
      <w:r>
        <w:rPr>
          <w:rFonts w:cs="Arial"/>
          <w:rtl/>
        </w:rPr>
        <w:t>ة</w:t>
      </w:r>
      <w:r>
        <w:t>.</w:t>
      </w:r>
    </w:p>
    <w:p w14:paraId="43622658" w14:textId="77777777" w:rsidR="00C87E9C" w:rsidRDefault="00CA109C" w:rsidP="00CA109C">
      <w:pPr>
        <w:pStyle w:val="Heading2"/>
        <w:bidi/>
      </w:pPr>
      <w:r>
        <w:t>🚭</w:t>
      </w:r>
      <w:r>
        <w:t xml:space="preserve"> </w:t>
      </w:r>
      <w:r>
        <w:rPr>
          <w:rFonts w:cs="Calibri"/>
          <w:rtl/>
        </w:rPr>
        <w:t>تجنب</w:t>
      </w:r>
      <w:r>
        <w:t xml:space="preserve"> </w:t>
      </w:r>
      <w:r>
        <w:rPr>
          <w:rFonts w:cs="Calibri"/>
          <w:rtl/>
        </w:rPr>
        <w:t>التدخين</w:t>
      </w:r>
      <w:r>
        <w:t xml:space="preserve"> </w:t>
      </w:r>
      <w:r>
        <w:rPr>
          <w:rFonts w:cs="Calibri"/>
          <w:rtl/>
        </w:rPr>
        <w:t>في</w:t>
      </w:r>
      <w:r>
        <w:t xml:space="preserve"> </w:t>
      </w:r>
      <w:r>
        <w:rPr>
          <w:rFonts w:cs="Calibri"/>
          <w:rtl/>
        </w:rPr>
        <w:t>المواقف</w:t>
      </w:r>
      <w:r>
        <w:t xml:space="preserve"> </w:t>
      </w:r>
      <w:r>
        <w:rPr>
          <w:rFonts w:cs="Calibri"/>
          <w:rtl/>
        </w:rPr>
        <w:t>التالية</w:t>
      </w:r>
    </w:p>
    <w:p w14:paraId="2765C72D" w14:textId="77777777" w:rsidR="00C87E9C" w:rsidRDefault="00CA109C" w:rsidP="00CA109C">
      <w:pPr>
        <w:bidi/>
      </w:pPr>
      <w:r>
        <w:t xml:space="preserve">•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 xml:space="preserve"> </w:t>
      </w:r>
      <w:r>
        <w:rPr>
          <w:rFonts w:cs="Arial"/>
          <w:rtl/>
        </w:rPr>
        <w:t>مباشرة</w:t>
      </w:r>
      <w:r>
        <w:t xml:space="preserve"> (</w:t>
      </w:r>
      <w:r>
        <w:rPr>
          <w:rFonts w:cs="Arial"/>
          <w:rtl/>
        </w:rPr>
        <w:t>انتظر</w:t>
      </w:r>
      <w:r>
        <w:t xml:space="preserve"> </w:t>
      </w:r>
      <w:r>
        <w:rPr>
          <w:rFonts w:cs="Arial"/>
          <w:rtl/>
        </w:rPr>
        <w:t>ساعة</w:t>
      </w:r>
      <w:r>
        <w:t xml:space="preserve"> </w:t>
      </w:r>
      <w:r>
        <w:rPr>
          <w:rFonts w:cs="Arial"/>
          <w:rtl/>
        </w:rPr>
        <w:t>واحدة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الأقل</w:t>
      </w:r>
      <w:r>
        <w:t>).</w:t>
      </w:r>
      <w:r>
        <w:br/>
        <w:t xml:space="preserve">•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الشاي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القهوة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الكحول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قيادة</w:t>
      </w:r>
      <w:r>
        <w:t xml:space="preserve"> </w:t>
      </w:r>
      <w:r>
        <w:rPr>
          <w:rFonts w:cs="Arial"/>
          <w:rtl/>
        </w:rPr>
        <w:t>السيارة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استخدام</w:t>
      </w:r>
      <w:r>
        <w:t xml:space="preserve"> </w:t>
      </w:r>
      <w:r>
        <w:rPr>
          <w:rFonts w:cs="Arial"/>
          <w:rtl/>
        </w:rPr>
        <w:t>الهاتف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مشاهدة</w:t>
      </w:r>
      <w:r>
        <w:t xml:space="preserve"> </w:t>
      </w:r>
      <w:r>
        <w:rPr>
          <w:rFonts w:cs="Arial"/>
          <w:rtl/>
        </w:rPr>
        <w:t>التلفاز</w:t>
      </w:r>
      <w:r>
        <w:t>.</w:t>
      </w:r>
      <w:r>
        <w:br/>
        <w:t xml:space="preserve">•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الجلسات</w:t>
      </w:r>
      <w:r>
        <w:t xml:space="preserve"> </w:t>
      </w:r>
      <w:r>
        <w:rPr>
          <w:rFonts w:cs="Arial"/>
          <w:rtl/>
        </w:rPr>
        <w:t>الاجتماعية</w:t>
      </w:r>
      <w:r>
        <w:t>.</w:t>
      </w:r>
      <w:r>
        <w:br/>
        <w:t xml:space="preserve">• </w:t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الغضب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التوتر</w:t>
      </w:r>
      <w:r>
        <w:t>.</w:t>
      </w:r>
    </w:p>
    <w:p w14:paraId="0696CE96" w14:textId="77777777" w:rsidR="00C87E9C" w:rsidRDefault="00CA109C" w:rsidP="00CA109C">
      <w:pPr>
        <w:pStyle w:val="Heading2"/>
        <w:bidi/>
      </w:pPr>
      <w:r>
        <w:t>🔑</w:t>
      </w:r>
      <w:r>
        <w:t xml:space="preserve"> </w:t>
      </w:r>
      <w:r>
        <w:rPr>
          <w:rFonts w:cs="Calibri"/>
          <w:rtl/>
        </w:rPr>
        <w:t>لماذا</w:t>
      </w:r>
      <w:r>
        <w:t xml:space="preserve"> </w:t>
      </w:r>
      <w:r>
        <w:rPr>
          <w:rFonts w:cs="Calibri"/>
          <w:rtl/>
        </w:rPr>
        <w:t>يعتبر</w:t>
      </w:r>
      <w:r>
        <w:t xml:space="preserve"> </w:t>
      </w:r>
      <w:r>
        <w:rPr>
          <w:rFonts w:cs="Calibri"/>
          <w:rtl/>
        </w:rPr>
        <w:t>تغيير</w:t>
      </w:r>
      <w:r>
        <w:t xml:space="preserve"> </w:t>
      </w:r>
      <w:r>
        <w:rPr>
          <w:rFonts w:cs="Calibri"/>
          <w:rtl/>
        </w:rPr>
        <w:t>السلوك</w:t>
      </w:r>
      <w:r>
        <w:t xml:space="preserve"> </w:t>
      </w:r>
      <w:r>
        <w:rPr>
          <w:rFonts w:cs="Calibri"/>
          <w:rtl/>
        </w:rPr>
        <w:t>مهماً؟</w:t>
      </w:r>
    </w:p>
    <w:p w14:paraId="627FFDAC" w14:textId="77777777" w:rsidR="00C87E9C" w:rsidRDefault="00CA109C" w:rsidP="00CA109C">
      <w:pPr>
        <w:bidi/>
      </w:pPr>
      <w:r>
        <w:rPr>
          <w:rFonts w:cs="Arial"/>
          <w:rtl/>
        </w:rPr>
        <w:t>كلما</w:t>
      </w:r>
      <w:r>
        <w:t xml:space="preserve"> </w:t>
      </w:r>
      <w:r>
        <w:rPr>
          <w:rFonts w:cs="Arial"/>
          <w:rtl/>
        </w:rPr>
        <w:t>كسرت</w:t>
      </w:r>
      <w:r>
        <w:t xml:space="preserve"> </w:t>
      </w:r>
      <w:r>
        <w:rPr>
          <w:rFonts w:cs="Arial"/>
          <w:rtl/>
        </w:rPr>
        <w:t>العلاقة</w:t>
      </w:r>
      <w:r>
        <w:t xml:space="preserve"> </w:t>
      </w:r>
      <w:r>
        <w:rPr>
          <w:rFonts w:cs="Arial"/>
          <w:rtl/>
        </w:rPr>
        <w:t>بين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والعادات</w:t>
      </w:r>
      <w:r>
        <w:t xml:space="preserve"> </w:t>
      </w:r>
      <w:r>
        <w:rPr>
          <w:rFonts w:cs="Arial"/>
          <w:rtl/>
        </w:rPr>
        <w:t>اليومية،</w:t>
      </w:r>
      <w:r>
        <w:t xml:space="preserve"> </w:t>
      </w:r>
      <w:r>
        <w:rPr>
          <w:rFonts w:cs="Arial"/>
          <w:rtl/>
        </w:rPr>
        <w:t>أصبح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أسهل</w:t>
      </w:r>
      <w:r>
        <w:t xml:space="preserve"> </w:t>
      </w:r>
      <w:r>
        <w:rPr>
          <w:rFonts w:cs="Arial"/>
          <w:rtl/>
        </w:rPr>
        <w:t>وأكثر</w:t>
      </w:r>
      <w:r>
        <w:t xml:space="preserve"> </w:t>
      </w:r>
      <w:r>
        <w:rPr>
          <w:rFonts w:cs="Arial"/>
          <w:rtl/>
        </w:rPr>
        <w:t>نجاحاً</w:t>
      </w:r>
      <w:r>
        <w:t>.</w:t>
      </w:r>
      <w:r>
        <w:br/>
      </w:r>
      <w:r>
        <w:br/>
      </w:r>
      <w:r>
        <w:rPr>
          <w:rFonts w:cs="Arial"/>
          <w:rtl/>
        </w:rPr>
        <w:t>إذا</w:t>
      </w:r>
      <w:r>
        <w:t xml:space="preserve"> </w:t>
      </w:r>
      <w:r>
        <w:rPr>
          <w:rFonts w:cs="Arial"/>
          <w:rtl/>
        </w:rPr>
        <w:t>شعرت</w:t>
      </w:r>
      <w:r>
        <w:t xml:space="preserve"> </w:t>
      </w:r>
      <w:r>
        <w:rPr>
          <w:rFonts w:cs="Arial"/>
          <w:rtl/>
        </w:rPr>
        <w:t>بالرغبة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الجلوس</w:t>
      </w:r>
      <w:r>
        <w:t xml:space="preserve">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الأصدقاء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أثناء</w:t>
      </w:r>
      <w:r>
        <w:t xml:space="preserve"> </w:t>
      </w:r>
      <w:r>
        <w:rPr>
          <w:rFonts w:cs="Arial"/>
          <w:rtl/>
        </w:rPr>
        <w:t>القيادة،</w:t>
      </w:r>
      <w:r>
        <w:t xml:space="preserve"> </w:t>
      </w:r>
      <w:r>
        <w:rPr>
          <w:rFonts w:cs="Arial"/>
          <w:rtl/>
        </w:rPr>
        <w:t>فغيّر</w:t>
      </w:r>
      <w:r>
        <w:t xml:space="preserve"> </w:t>
      </w:r>
      <w:r>
        <w:rPr>
          <w:rFonts w:cs="Arial"/>
          <w:rtl/>
        </w:rPr>
        <w:t>المكان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النشاط</w:t>
      </w:r>
      <w:r>
        <w:t xml:space="preserve"> </w:t>
      </w:r>
      <w:r>
        <w:rPr>
          <w:rFonts w:cs="Arial"/>
          <w:rtl/>
        </w:rPr>
        <w:t>بدلاً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التدخين</w:t>
      </w:r>
      <w:r>
        <w:t>.</w:t>
      </w:r>
    </w:p>
    <w:p w14:paraId="63339DA1" w14:textId="77777777" w:rsidR="00C87E9C" w:rsidRDefault="00CA109C" w:rsidP="00CA109C">
      <w:pPr>
        <w:pStyle w:val="Heading2"/>
        <w:bidi/>
      </w:pPr>
      <w:r>
        <w:lastRenderedPageBreak/>
        <w:t>💊</w:t>
      </w:r>
      <w:r>
        <w:t xml:space="preserve"> </w:t>
      </w:r>
      <w:r>
        <w:rPr>
          <w:rFonts w:cs="Calibri"/>
          <w:rtl/>
        </w:rPr>
        <w:t>الدواء</w:t>
      </w:r>
      <w:r>
        <w:t xml:space="preserve"> </w:t>
      </w:r>
      <w:r>
        <w:rPr>
          <w:rFonts w:cs="Calibri"/>
          <w:rtl/>
        </w:rPr>
        <w:t>يساعدك</w:t>
      </w:r>
      <w:r>
        <w:t xml:space="preserve">... </w:t>
      </w:r>
      <w:r>
        <w:rPr>
          <w:rFonts w:cs="Calibri"/>
          <w:rtl/>
        </w:rPr>
        <w:t>لكن</w:t>
      </w:r>
      <w:r>
        <w:t xml:space="preserve"> </w:t>
      </w:r>
      <w:r>
        <w:rPr>
          <w:rFonts w:cs="Calibri"/>
          <w:rtl/>
        </w:rPr>
        <w:t>النجاح</w:t>
      </w:r>
      <w:r>
        <w:t xml:space="preserve"> </w:t>
      </w:r>
      <w:r>
        <w:rPr>
          <w:rFonts w:cs="Calibri"/>
          <w:rtl/>
        </w:rPr>
        <w:t>يعتمد</w:t>
      </w:r>
      <w:r>
        <w:t xml:space="preserve"> </w:t>
      </w:r>
      <w:r>
        <w:rPr>
          <w:rFonts w:cs="Calibri"/>
          <w:rtl/>
        </w:rPr>
        <w:t>عليك</w:t>
      </w:r>
    </w:p>
    <w:p w14:paraId="4E3303C7" w14:textId="77777777" w:rsidR="00C87E9C" w:rsidRDefault="00CA109C" w:rsidP="00CA109C">
      <w:pPr>
        <w:bidi/>
      </w:pPr>
      <w:r>
        <w:rPr>
          <w:rFonts w:cs="Arial"/>
          <w:rtl/>
        </w:rPr>
        <w:t>يساعد</w:t>
      </w:r>
      <w:r>
        <w:t xml:space="preserve"> </w:t>
      </w:r>
      <w:r>
        <w:rPr>
          <w:rFonts w:cs="Arial"/>
          <w:rtl/>
        </w:rPr>
        <w:t>الدواء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تقليل</w:t>
      </w:r>
      <w:r>
        <w:t xml:space="preserve"> </w:t>
      </w:r>
      <w:r>
        <w:rPr>
          <w:rFonts w:cs="Arial"/>
          <w:rtl/>
        </w:rPr>
        <w:t>الرغبة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التدخين،</w:t>
      </w:r>
      <w:r>
        <w:t xml:space="preserve"> </w:t>
      </w:r>
      <w:r>
        <w:rPr>
          <w:rFonts w:cs="Arial"/>
          <w:rtl/>
        </w:rPr>
        <w:t>لكن</w:t>
      </w:r>
      <w:r>
        <w:t xml:space="preserve"> </w:t>
      </w:r>
      <w:r>
        <w:rPr>
          <w:rFonts w:cs="Arial"/>
          <w:rtl/>
        </w:rPr>
        <w:t>النجاح</w:t>
      </w:r>
      <w:r>
        <w:t xml:space="preserve"> </w:t>
      </w:r>
      <w:r>
        <w:rPr>
          <w:rFonts w:cs="Arial"/>
          <w:rtl/>
        </w:rPr>
        <w:t>الحقيقي</w:t>
      </w:r>
      <w:r>
        <w:t xml:space="preserve"> </w:t>
      </w:r>
      <w:r>
        <w:rPr>
          <w:rFonts w:cs="Arial"/>
          <w:rtl/>
        </w:rPr>
        <w:t>يعتمد</w:t>
      </w:r>
      <w:r>
        <w:t xml:space="preserve"> </w:t>
      </w:r>
      <w:r>
        <w:rPr>
          <w:rFonts w:cs="Arial"/>
          <w:rtl/>
        </w:rPr>
        <w:t>على</w:t>
      </w:r>
      <w:r>
        <w:t xml:space="preserve"> </w:t>
      </w:r>
      <w:r>
        <w:rPr>
          <w:rFonts w:cs="Arial"/>
          <w:rtl/>
        </w:rPr>
        <w:t>الالتزام</w:t>
      </w:r>
      <w:r>
        <w:t xml:space="preserve"> </w:t>
      </w:r>
      <w:r>
        <w:rPr>
          <w:rFonts w:cs="Arial"/>
          <w:rtl/>
        </w:rPr>
        <w:t>بالعلاج</w:t>
      </w:r>
      <w:r>
        <w:t xml:space="preserve"> </w:t>
      </w:r>
      <w:r>
        <w:rPr>
          <w:rFonts w:cs="Arial"/>
          <w:rtl/>
        </w:rPr>
        <w:t>وتغيير</w:t>
      </w:r>
      <w:r>
        <w:t xml:space="preserve"> </w:t>
      </w:r>
      <w:r>
        <w:rPr>
          <w:rFonts w:cs="Arial"/>
          <w:rtl/>
        </w:rPr>
        <w:t>العادات</w:t>
      </w:r>
      <w:r>
        <w:t xml:space="preserve"> </w:t>
      </w:r>
      <w:r>
        <w:rPr>
          <w:rFonts w:cs="Arial"/>
          <w:rtl/>
        </w:rPr>
        <w:t>اليومية</w:t>
      </w:r>
      <w:r>
        <w:t>.</w:t>
      </w:r>
    </w:p>
    <w:p w14:paraId="1624BE6A" w14:textId="77777777" w:rsidR="00C87E9C" w:rsidRDefault="00CA109C" w:rsidP="00CA109C">
      <w:pPr>
        <w:pStyle w:val="Heading2"/>
        <w:bidi/>
      </w:pPr>
      <w:r>
        <w:t>🧩</w:t>
      </w:r>
      <w:r>
        <w:t xml:space="preserve"> </w:t>
      </w:r>
      <w:r>
        <w:rPr>
          <w:rFonts w:cs="Calibri"/>
          <w:rtl/>
        </w:rPr>
        <w:t>نصائح</w:t>
      </w:r>
      <w:r>
        <w:t xml:space="preserve"> </w:t>
      </w:r>
      <w:r>
        <w:rPr>
          <w:rFonts w:cs="Calibri"/>
          <w:rtl/>
        </w:rPr>
        <w:t>عملية</w:t>
      </w:r>
    </w:p>
    <w:p w14:paraId="1AA9A92C" w14:textId="77777777" w:rsidR="00C87E9C" w:rsidRDefault="00CA109C" w:rsidP="00CA109C">
      <w:pPr>
        <w:bidi/>
      </w:pPr>
      <w:r>
        <w:t xml:space="preserve">• </w:t>
      </w:r>
      <w:r>
        <w:rPr>
          <w:rFonts w:cs="Arial"/>
          <w:rtl/>
        </w:rPr>
        <w:t>استخدم</w:t>
      </w:r>
      <w:r>
        <w:t xml:space="preserve"> </w:t>
      </w:r>
      <w:r>
        <w:rPr>
          <w:rFonts w:cs="Arial"/>
          <w:rtl/>
        </w:rPr>
        <w:t>اليد</w:t>
      </w:r>
      <w:r>
        <w:t xml:space="preserve"> </w:t>
      </w:r>
      <w:r>
        <w:rPr>
          <w:rFonts w:cs="Arial"/>
          <w:rtl/>
        </w:rPr>
        <w:t>الأخرى</w:t>
      </w:r>
      <w:r>
        <w:t xml:space="preserve"> </w:t>
      </w:r>
      <w:r>
        <w:rPr>
          <w:rFonts w:cs="Arial"/>
          <w:rtl/>
        </w:rPr>
        <w:t>عند</w:t>
      </w:r>
      <w:r>
        <w:t xml:space="preserve"> </w:t>
      </w:r>
      <w:r>
        <w:rPr>
          <w:rFonts w:cs="Arial"/>
          <w:rtl/>
        </w:rPr>
        <w:t>حمل</w:t>
      </w:r>
      <w:r>
        <w:t xml:space="preserve"> </w:t>
      </w:r>
      <w:r>
        <w:rPr>
          <w:rFonts w:cs="Arial"/>
          <w:rtl/>
        </w:rPr>
        <w:t>السيجارة</w:t>
      </w:r>
      <w:r>
        <w:t>.</w:t>
      </w:r>
      <w:r>
        <w:br/>
        <w:t xml:space="preserve">• </w:t>
      </w:r>
      <w:r>
        <w:rPr>
          <w:rFonts w:cs="Arial"/>
          <w:rtl/>
        </w:rPr>
        <w:t>تخلص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منافض</w:t>
      </w:r>
      <w:r>
        <w:t xml:space="preserve"> </w:t>
      </w:r>
      <w:r>
        <w:rPr>
          <w:rFonts w:cs="Arial"/>
          <w:rtl/>
        </w:rPr>
        <w:t>السجائر</w:t>
      </w:r>
      <w:r>
        <w:t xml:space="preserve"> </w:t>
      </w:r>
      <w:r>
        <w:rPr>
          <w:rFonts w:cs="Arial"/>
          <w:rtl/>
        </w:rPr>
        <w:t>في</w:t>
      </w:r>
      <w:r>
        <w:t xml:space="preserve"> </w:t>
      </w:r>
      <w:r>
        <w:rPr>
          <w:rFonts w:cs="Arial"/>
          <w:rtl/>
        </w:rPr>
        <w:t>المنزل</w:t>
      </w:r>
      <w:r>
        <w:t>.</w:t>
      </w:r>
      <w:r>
        <w:br/>
        <w:t xml:space="preserve">• </w:t>
      </w:r>
      <w:r>
        <w:rPr>
          <w:rFonts w:cs="Arial"/>
          <w:rtl/>
        </w:rPr>
        <w:t>تجنب</w:t>
      </w:r>
      <w:r>
        <w:t xml:space="preserve"> </w:t>
      </w:r>
      <w:r>
        <w:rPr>
          <w:rFonts w:cs="Arial"/>
          <w:rtl/>
        </w:rPr>
        <w:t>مخالطة</w:t>
      </w:r>
      <w:r>
        <w:t xml:space="preserve"> </w:t>
      </w:r>
      <w:r>
        <w:rPr>
          <w:rFonts w:cs="Arial"/>
          <w:rtl/>
        </w:rPr>
        <w:t>المدخنين</w:t>
      </w:r>
      <w:r>
        <w:t xml:space="preserve"> </w:t>
      </w: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الأسابيع</w:t>
      </w:r>
      <w:r>
        <w:t xml:space="preserve"> </w:t>
      </w:r>
      <w:r>
        <w:rPr>
          <w:rFonts w:cs="Arial"/>
          <w:rtl/>
        </w:rPr>
        <w:t>الأولى</w:t>
      </w:r>
      <w:r>
        <w:t>.</w:t>
      </w:r>
      <w:r>
        <w:br/>
        <w:t xml:space="preserve">• </w:t>
      </w:r>
      <w:r>
        <w:rPr>
          <w:rFonts w:cs="Arial"/>
          <w:rtl/>
        </w:rPr>
        <w:t>إذا</w:t>
      </w:r>
      <w:r>
        <w:t xml:space="preserve"> </w:t>
      </w:r>
      <w:r>
        <w:rPr>
          <w:rFonts w:cs="Arial"/>
          <w:rtl/>
        </w:rPr>
        <w:t>كان</w:t>
      </w:r>
      <w:r>
        <w:t xml:space="preserve"> </w:t>
      </w:r>
      <w:r>
        <w:rPr>
          <w:rFonts w:cs="Arial"/>
          <w:rtl/>
        </w:rPr>
        <w:t>الزوج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الزوجة</w:t>
      </w:r>
      <w:r>
        <w:t xml:space="preserve"> </w:t>
      </w:r>
      <w:r>
        <w:rPr>
          <w:rFonts w:cs="Arial"/>
          <w:rtl/>
        </w:rPr>
        <w:t>مدخناً،</w:t>
      </w:r>
      <w:r>
        <w:t xml:space="preserve"> </w:t>
      </w:r>
      <w:r>
        <w:rPr>
          <w:rFonts w:cs="Arial"/>
          <w:rtl/>
        </w:rPr>
        <w:t>فحاولا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معاً</w:t>
      </w:r>
      <w:r>
        <w:t>.</w:t>
      </w:r>
      <w:r>
        <w:br/>
        <w:t xml:space="preserve">• </w:t>
      </w:r>
      <w:r>
        <w:rPr>
          <w:rFonts w:cs="Arial"/>
          <w:rtl/>
        </w:rPr>
        <w:t>اشرب</w:t>
      </w:r>
      <w:r>
        <w:t xml:space="preserve"> </w:t>
      </w:r>
      <w:r>
        <w:rPr>
          <w:rFonts w:cs="Arial"/>
          <w:rtl/>
        </w:rPr>
        <w:t>الماء،</w:t>
      </w:r>
      <w:r>
        <w:t xml:space="preserve"> </w:t>
      </w:r>
      <w:r>
        <w:rPr>
          <w:rFonts w:cs="Arial"/>
          <w:rtl/>
        </w:rPr>
        <w:t>ونظف</w:t>
      </w:r>
      <w:r>
        <w:t xml:space="preserve"> </w:t>
      </w:r>
      <w:r>
        <w:rPr>
          <w:rFonts w:cs="Arial"/>
          <w:rtl/>
        </w:rPr>
        <w:t>أسنانك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الطعام</w:t>
      </w:r>
      <w:r>
        <w:t>.</w:t>
      </w:r>
      <w:r>
        <w:br/>
        <w:t xml:space="preserve">• </w:t>
      </w:r>
      <w:r>
        <w:rPr>
          <w:rFonts w:cs="Arial"/>
          <w:rtl/>
        </w:rPr>
        <w:t>مارس</w:t>
      </w:r>
      <w:r>
        <w:t xml:space="preserve"> </w:t>
      </w:r>
      <w:r>
        <w:rPr>
          <w:rFonts w:cs="Arial"/>
          <w:rtl/>
        </w:rPr>
        <w:t>المشي</w:t>
      </w:r>
      <w:r>
        <w:t xml:space="preserve"> </w:t>
      </w:r>
      <w:r>
        <w:rPr>
          <w:rFonts w:cs="Arial"/>
          <w:rtl/>
        </w:rPr>
        <w:t>وتمارين</w:t>
      </w:r>
      <w:r>
        <w:t xml:space="preserve"> </w:t>
      </w:r>
      <w:r>
        <w:rPr>
          <w:rFonts w:cs="Arial"/>
          <w:rtl/>
        </w:rPr>
        <w:t>التنفس</w:t>
      </w:r>
      <w:r>
        <w:t>.</w:t>
      </w:r>
      <w:r>
        <w:br/>
        <w:t xml:space="preserve">• </w:t>
      </w:r>
      <w:r>
        <w:rPr>
          <w:rFonts w:cs="Arial"/>
          <w:rtl/>
        </w:rPr>
        <w:t>اشغل</w:t>
      </w:r>
      <w:r>
        <w:t xml:space="preserve"> </w:t>
      </w:r>
      <w:r>
        <w:rPr>
          <w:rFonts w:cs="Arial"/>
          <w:rtl/>
        </w:rPr>
        <w:t>نفسك</w:t>
      </w:r>
      <w:r>
        <w:t xml:space="preserve"> </w:t>
      </w:r>
      <w:r>
        <w:rPr>
          <w:rFonts w:cs="Arial"/>
          <w:rtl/>
        </w:rPr>
        <w:t>بهواية</w:t>
      </w:r>
      <w:r>
        <w:t xml:space="preserve"> </w:t>
      </w:r>
      <w:r>
        <w:rPr>
          <w:rFonts w:cs="Arial"/>
          <w:rtl/>
        </w:rPr>
        <w:t>أو</w:t>
      </w:r>
      <w:r>
        <w:t xml:space="preserve"> </w:t>
      </w:r>
      <w:r>
        <w:rPr>
          <w:rFonts w:cs="Arial"/>
          <w:rtl/>
        </w:rPr>
        <w:t>نشاط</w:t>
      </w:r>
      <w:r>
        <w:t xml:space="preserve"> </w:t>
      </w:r>
      <w:r>
        <w:rPr>
          <w:rFonts w:cs="Arial"/>
          <w:rtl/>
        </w:rPr>
        <w:t>تستمتع</w:t>
      </w:r>
      <w:r>
        <w:t xml:space="preserve"> </w:t>
      </w:r>
      <w:r>
        <w:rPr>
          <w:rFonts w:cs="Arial"/>
          <w:rtl/>
        </w:rPr>
        <w:t>به</w:t>
      </w:r>
      <w:r>
        <w:t>.</w:t>
      </w:r>
    </w:p>
    <w:p w14:paraId="79CBCD74" w14:textId="77777777" w:rsidR="00C87E9C" w:rsidRDefault="00CA109C" w:rsidP="00CA109C">
      <w:pPr>
        <w:pStyle w:val="Heading2"/>
        <w:bidi/>
      </w:pPr>
      <w:r>
        <w:t>⚠</w:t>
      </w:r>
      <w:r>
        <w:t>️</w:t>
      </w:r>
      <w:r>
        <w:t xml:space="preserve"> </w:t>
      </w:r>
      <w:r>
        <w:rPr>
          <w:rFonts w:cs="Calibri"/>
          <w:rtl/>
        </w:rPr>
        <w:t>تجنب</w:t>
      </w:r>
      <w:r>
        <w:t xml:space="preserve"> </w:t>
      </w:r>
      <w:r>
        <w:rPr>
          <w:rFonts w:cs="Calibri"/>
          <w:rtl/>
        </w:rPr>
        <w:t>الكحول</w:t>
      </w:r>
    </w:p>
    <w:p w14:paraId="1A95DE7E" w14:textId="77777777" w:rsidR="00C87E9C" w:rsidRDefault="00CA109C" w:rsidP="00CA109C">
      <w:pPr>
        <w:bidi/>
      </w:pPr>
      <w:r>
        <w:rPr>
          <w:rFonts w:cs="Arial"/>
          <w:rtl/>
        </w:rPr>
        <w:t>ينصح</w:t>
      </w:r>
      <w:r>
        <w:t xml:space="preserve"> </w:t>
      </w:r>
      <w:r>
        <w:rPr>
          <w:rFonts w:cs="Arial"/>
          <w:rtl/>
        </w:rPr>
        <w:t>بتجنب</w:t>
      </w:r>
      <w:r>
        <w:t xml:space="preserve"> </w:t>
      </w:r>
      <w:r>
        <w:rPr>
          <w:rFonts w:cs="Arial"/>
          <w:rtl/>
        </w:rPr>
        <w:t>تناول</w:t>
      </w:r>
      <w:r>
        <w:t xml:space="preserve"> </w:t>
      </w:r>
      <w:r>
        <w:rPr>
          <w:rFonts w:cs="Arial"/>
          <w:rtl/>
        </w:rPr>
        <w:t>الكحول</w:t>
      </w:r>
      <w:r>
        <w:t xml:space="preserve"> </w:t>
      </w:r>
      <w:r>
        <w:rPr>
          <w:rFonts w:cs="Arial"/>
          <w:rtl/>
        </w:rPr>
        <w:t>خلال</w:t>
      </w:r>
      <w:r>
        <w:t xml:space="preserve"> </w:t>
      </w:r>
      <w:r>
        <w:rPr>
          <w:rFonts w:cs="Arial"/>
          <w:rtl/>
        </w:rPr>
        <w:t>الأشهر</w:t>
      </w:r>
      <w:r>
        <w:t xml:space="preserve"> </w:t>
      </w:r>
      <w:r>
        <w:rPr>
          <w:rFonts w:cs="Arial"/>
          <w:rtl/>
        </w:rPr>
        <w:t>الستة</w:t>
      </w:r>
      <w:r>
        <w:t xml:space="preserve"> </w:t>
      </w:r>
      <w:r>
        <w:rPr>
          <w:rFonts w:cs="Arial"/>
          <w:rtl/>
        </w:rPr>
        <w:t>الأولى</w:t>
      </w:r>
      <w:r>
        <w:t xml:space="preserve"> </w:t>
      </w:r>
      <w:r>
        <w:rPr>
          <w:rFonts w:cs="Arial"/>
          <w:rtl/>
        </w:rPr>
        <w:t>بعد</w:t>
      </w:r>
      <w:r>
        <w:t xml:space="preserve"> </w:t>
      </w: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لأنه</w:t>
      </w:r>
      <w:r>
        <w:t xml:space="preserve"> </w:t>
      </w:r>
      <w:r>
        <w:rPr>
          <w:rFonts w:cs="Arial"/>
          <w:rtl/>
        </w:rPr>
        <w:t>يزيد</w:t>
      </w:r>
      <w:r>
        <w:t xml:space="preserve"> </w:t>
      </w:r>
      <w:r>
        <w:rPr>
          <w:rFonts w:cs="Arial"/>
          <w:rtl/>
        </w:rPr>
        <w:t>من</w:t>
      </w:r>
      <w:r>
        <w:t xml:space="preserve"> </w:t>
      </w:r>
      <w:r>
        <w:rPr>
          <w:rFonts w:cs="Arial"/>
          <w:rtl/>
        </w:rPr>
        <w:t>خطر</w:t>
      </w:r>
      <w:r>
        <w:t xml:space="preserve"> </w:t>
      </w:r>
      <w:r>
        <w:rPr>
          <w:rFonts w:cs="Arial"/>
          <w:rtl/>
        </w:rPr>
        <w:t>ال</w:t>
      </w:r>
      <w:r>
        <w:rPr>
          <w:rFonts w:cs="Arial"/>
          <w:rtl/>
        </w:rPr>
        <w:t>انتكاس</w:t>
      </w:r>
      <w:r>
        <w:t>.</w:t>
      </w:r>
    </w:p>
    <w:p w14:paraId="02854B4A" w14:textId="77777777" w:rsidR="00C87E9C" w:rsidRDefault="00CA109C" w:rsidP="00CA109C">
      <w:pPr>
        <w:pStyle w:val="Heading2"/>
        <w:bidi/>
      </w:pPr>
      <w:r>
        <w:t>🌟</w:t>
      </w:r>
      <w:r>
        <w:t xml:space="preserve"> </w:t>
      </w:r>
      <w:r>
        <w:rPr>
          <w:rFonts w:cs="Calibri"/>
          <w:rtl/>
        </w:rPr>
        <w:t>رسالة</w:t>
      </w:r>
      <w:r>
        <w:t xml:space="preserve"> </w:t>
      </w:r>
      <w:r>
        <w:rPr>
          <w:rFonts w:cs="Calibri"/>
          <w:rtl/>
        </w:rPr>
        <w:t>أخيرة</w:t>
      </w:r>
    </w:p>
    <w:p w14:paraId="4EA5FC3F" w14:textId="77777777" w:rsidR="00C87E9C" w:rsidRDefault="00CA109C" w:rsidP="00CA109C">
      <w:pPr>
        <w:bidi/>
      </w:pPr>
      <w:r>
        <w:rPr>
          <w:rFonts w:cs="Arial"/>
          <w:rtl/>
        </w:rPr>
        <w:t>الإقلاع</w:t>
      </w:r>
      <w:r>
        <w:t xml:space="preserve"> </w:t>
      </w:r>
      <w:r>
        <w:rPr>
          <w:rFonts w:cs="Arial"/>
          <w:rtl/>
        </w:rPr>
        <w:t>عن</w:t>
      </w:r>
      <w:r>
        <w:t xml:space="preserve"> </w:t>
      </w:r>
      <w:r>
        <w:rPr>
          <w:rFonts w:cs="Arial"/>
          <w:rtl/>
        </w:rPr>
        <w:t>التدخين</w:t>
      </w:r>
      <w:r>
        <w:t xml:space="preserve"> </w:t>
      </w:r>
      <w:r>
        <w:rPr>
          <w:rFonts w:cs="Arial"/>
          <w:rtl/>
        </w:rPr>
        <w:t>قرار</w:t>
      </w:r>
      <w:r>
        <w:t xml:space="preserve"> </w:t>
      </w:r>
      <w:r>
        <w:rPr>
          <w:rFonts w:cs="Arial"/>
          <w:rtl/>
        </w:rPr>
        <w:t>يحسن</w:t>
      </w:r>
      <w:r>
        <w:t xml:space="preserve"> </w:t>
      </w:r>
      <w:r>
        <w:rPr>
          <w:rFonts w:cs="Arial"/>
          <w:rtl/>
        </w:rPr>
        <w:t>صحتك</w:t>
      </w:r>
      <w:r>
        <w:t xml:space="preserve"> </w:t>
      </w:r>
      <w:r>
        <w:rPr>
          <w:rFonts w:cs="Arial"/>
          <w:rtl/>
        </w:rPr>
        <w:t>وصحة</w:t>
      </w:r>
      <w:r>
        <w:t xml:space="preserve"> </w:t>
      </w:r>
      <w:r>
        <w:rPr>
          <w:rFonts w:cs="Arial"/>
          <w:rtl/>
        </w:rPr>
        <w:t>أسرتك</w:t>
      </w:r>
      <w:r>
        <w:t xml:space="preserve">. </w:t>
      </w:r>
      <w:r>
        <w:rPr>
          <w:rFonts w:cs="Arial"/>
          <w:rtl/>
        </w:rPr>
        <w:t>مع</w:t>
      </w:r>
      <w:r>
        <w:t xml:space="preserve"> </w:t>
      </w:r>
      <w:r>
        <w:rPr>
          <w:rFonts w:cs="Arial"/>
          <w:rtl/>
        </w:rPr>
        <w:t>الالتزام</w:t>
      </w:r>
      <w:r>
        <w:t xml:space="preserve"> </w:t>
      </w:r>
      <w:r>
        <w:rPr>
          <w:rFonts w:cs="Arial"/>
          <w:rtl/>
        </w:rPr>
        <w:t>بالعلاج</w:t>
      </w:r>
      <w:r>
        <w:t xml:space="preserve"> </w:t>
      </w:r>
      <w:r>
        <w:rPr>
          <w:rFonts w:cs="Arial"/>
          <w:rtl/>
        </w:rPr>
        <w:t>والمتابعة</w:t>
      </w:r>
      <w:r>
        <w:t xml:space="preserve"> </w:t>
      </w:r>
      <w:r>
        <w:rPr>
          <w:rFonts w:cs="Arial"/>
          <w:rtl/>
        </w:rPr>
        <w:t>الطبية</w:t>
      </w:r>
      <w:r>
        <w:t xml:space="preserve"> </w:t>
      </w:r>
      <w:r>
        <w:rPr>
          <w:rFonts w:cs="Arial"/>
          <w:rtl/>
        </w:rPr>
        <w:t>وتغيير</w:t>
      </w:r>
      <w:r>
        <w:t xml:space="preserve"> </w:t>
      </w:r>
      <w:r>
        <w:rPr>
          <w:rFonts w:cs="Arial"/>
          <w:rtl/>
        </w:rPr>
        <w:t>العادات</w:t>
      </w:r>
      <w:r>
        <w:t xml:space="preserve"> </w:t>
      </w:r>
      <w:r>
        <w:rPr>
          <w:rFonts w:cs="Arial"/>
          <w:rtl/>
        </w:rPr>
        <w:t>اليومية،</w:t>
      </w:r>
      <w:r>
        <w:t xml:space="preserve"> </w:t>
      </w:r>
      <w:r>
        <w:rPr>
          <w:rFonts w:cs="Arial"/>
          <w:rtl/>
        </w:rPr>
        <w:t>تزداد</w:t>
      </w:r>
      <w:r>
        <w:t xml:space="preserve"> </w:t>
      </w:r>
      <w:r>
        <w:rPr>
          <w:rFonts w:cs="Arial"/>
          <w:rtl/>
        </w:rPr>
        <w:t>فرص</w:t>
      </w:r>
      <w:r>
        <w:t xml:space="preserve"> </w:t>
      </w:r>
      <w:r>
        <w:rPr>
          <w:rFonts w:cs="Arial"/>
          <w:rtl/>
        </w:rPr>
        <w:t>النجاح</w:t>
      </w:r>
      <w:r>
        <w:t xml:space="preserve"> </w:t>
      </w:r>
      <w:r>
        <w:rPr>
          <w:rFonts w:cs="Arial"/>
          <w:rtl/>
        </w:rPr>
        <w:t>بشكل</w:t>
      </w:r>
      <w:r>
        <w:t xml:space="preserve"> </w:t>
      </w:r>
      <w:r>
        <w:rPr>
          <w:rFonts w:cs="Arial"/>
          <w:rtl/>
        </w:rPr>
        <w:t>كبير</w:t>
      </w:r>
      <w:r>
        <w:t>.</w:t>
      </w:r>
    </w:p>
    <w:sectPr w:rsidR="00C87E9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87E9C"/>
    <w:rsid w:val="00CA109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E7DDD4E8-5BE9-4CB0-8E31-1F2E8C097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3DAE208FDA38479E00BB0C373E8473" ma:contentTypeVersion="19" ma:contentTypeDescription="Create a new document." ma:contentTypeScope="" ma:versionID="844479a3c3faa2163ef6414a8e075818">
  <xsd:schema xmlns:xsd="http://www.w3.org/2001/XMLSchema" xmlns:xs="http://www.w3.org/2001/XMLSchema" xmlns:p="http://schemas.microsoft.com/office/2006/metadata/properties" xmlns:ns2="943a1ffc-1d5b-4311-aa25-001339d9f8d7" xmlns:ns3="17d485bc-abab-4288-90d5-d8e63067c25a" targetNamespace="http://schemas.microsoft.com/office/2006/metadata/properties" ma:root="true" ma:fieldsID="5c9981fffbd89fe1fe16a25a36e9040d" ns2:_="" ns3:_="">
    <xsd:import namespace="943a1ffc-1d5b-4311-aa25-001339d9f8d7"/>
    <xsd:import namespace="17d485bc-abab-4288-90d5-d8e63067c2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1ffc-1d5b-4311-aa25-001339d9f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e3ce402-834e-41eb-87d0-d5ace8e4c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85bc-abab-4288-90d5-d8e63067c25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042c6d2-ce52-4b3f-9016-32b3c104dde1}" ma:internalName="TaxCatchAll" ma:showField="CatchAllData" ma:web="17d485bc-abab-4288-90d5-d8e63067c2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3a1ffc-1d5b-4311-aa25-001339d9f8d7">
      <Terms xmlns="http://schemas.microsoft.com/office/infopath/2007/PartnerControls"/>
    </lcf76f155ced4ddcb4097134ff3c332f>
    <TaxCatchAll xmlns="17d485bc-abab-4288-90d5-d8e63067c25a" xsi:nil="true"/>
  </documentManagement>
</p:properties>
</file>

<file path=customXml/itemProps1.xml><?xml version="1.0" encoding="utf-8"?>
<ds:datastoreItem xmlns:ds="http://schemas.openxmlformats.org/officeDocument/2006/customXml" ds:itemID="{8E8F9F8B-4C4F-496B-AE07-FCA31E381E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CCD5C0-A5DE-4F7D-A37B-0C9072EDD5DE}"/>
</file>

<file path=customXml/itemProps3.xml><?xml version="1.0" encoding="utf-8"?>
<ds:datastoreItem xmlns:ds="http://schemas.openxmlformats.org/officeDocument/2006/customXml" ds:itemID="{AF2ABE1B-6194-42D6-AED5-7917E7E99AA3}"/>
</file>

<file path=customXml/itemProps4.xml><?xml version="1.0" encoding="utf-8"?>
<ds:datastoreItem xmlns:ds="http://schemas.openxmlformats.org/officeDocument/2006/customXml" ds:itemID="{B0E4B769-13AC-4BEC-BB6E-AA1F32C771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Alaa DhifAllah</cp:lastModifiedBy>
  <cp:revision>2</cp:revision>
  <dcterms:created xsi:type="dcterms:W3CDTF">2013-12-23T23:15:00Z</dcterms:created>
  <dcterms:modified xsi:type="dcterms:W3CDTF">2026-07-17T06:25:00Z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0x010100203DAE208FDA38479E00BB0C373E8473</vt:lpwstr>
  </property>
</Properties>
</file>